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E29DB" w14:textId="3CE8A40A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820E56" w:rsidRPr="00820E56">
        <w:t>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D629BE">
        <w:t>projecten</w:t>
      </w:r>
    </w:p>
    <w:p w14:paraId="1AAF189F" w14:textId="77777777" w:rsidR="00735183" w:rsidRPr="00735183" w:rsidRDefault="00735183" w:rsidP="00735183">
      <w:pPr>
        <w:numPr>
          <w:ilvl w:val="1"/>
          <w:numId w:val="0"/>
        </w:numPr>
        <w:ind w:right="2125"/>
        <w:rPr>
          <w:rFonts w:eastAsia="MS Gothic"/>
          <w:b/>
          <w:iCs/>
          <w:sz w:val="22"/>
          <w:szCs w:val="22"/>
        </w:rPr>
      </w:pPr>
      <w:bookmarkStart w:id="11" w:name="ondertitel"/>
      <w:r w:rsidRPr="00735183">
        <w:rPr>
          <w:rFonts w:eastAsia="MS Gothic"/>
          <w:b/>
          <w:iCs/>
          <w:sz w:val="22"/>
          <w:szCs w:val="22"/>
        </w:rPr>
        <w:t>Europees Niet openbare procedure</w:t>
      </w:r>
    </w:p>
    <w:p w14:paraId="4A50538B" w14:textId="214E9764" w:rsidR="00735183" w:rsidRPr="00735183" w:rsidRDefault="00735183" w:rsidP="00735183">
      <w:pPr>
        <w:numPr>
          <w:ilvl w:val="1"/>
          <w:numId w:val="0"/>
        </w:numPr>
        <w:ind w:right="2125"/>
        <w:rPr>
          <w:rFonts w:eastAsia="MS Gothic"/>
          <w:b/>
          <w:iCs/>
          <w:sz w:val="22"/>
          <w:szCs w:val="22"/>
        </w:rPr>
      </w:pPr>
      <w:r w:rsidRPr="00735183">
        <w:rPr>
          <w:rFonts w:eastAsia="MS Gothic"/>
          <w:b/>
          <w:iCs/>
          <w:sz w:val="22"/>
          <w:szCs w:val="22"/>
        </w:rPr>
        <w:t xml:space="preserve">Contract </w:t>
      </w:r>
      <w:r w:rsidRPr="00735183">
        <w:rPr>
          <w:rFonts w:eastAsia="MS Gothic" w:cs="Tahoma"/>
          <w:b/>
          <w:iCs/>
          <w:sz w:val="22"/>
          <w:szCs w:val="22"/>
        </w:rPr>
        <w:t>AI</w:t>
      </w:r>
      <w:r w:rsidR="00B82CCD">
        <w:rPr>
          <w:rFonts w:eastAsia="MS Gothic" w:cs="Tahoma"/>
          <w:b/>
          <w:iCs/>
          <w:sz w:val="22"/>
          <w:szCs w:val="22"/>
        </w:rPr>
        <w:t xml:space="preserve"> </w:t>
      </w:r>
      <w:r w:rsidRPr="00735183">
        <w:rPr>
          <w:rFonts w:eastAsia="MS Gothic" w:cs="Tahoma"/>
          <w:b/>
          <w:iCs/>
          <w:sz w:val="22"/>
          <w:szCs w:val="22"/>
        </w:rPr>
        <w:t>2020-0121</w:t>
      </w:r>
      <w:r w:rsidRPr="00735183">
        <w:rPr>
          <w:rFonts w:ascii="Tahoma" w:eastAsia="MS Gothic" w:hAnsi="Tahoma" w:cs="Tahoma"/>
          <w:b/>
          <w:iCs/>
          <w:sz w:val="20"/>
          <w:szCs w:val="20"/>
        </w:rPr>
        <w:t xml:space="preserve"> </w:t>
      </w:r>
      <w:r w:rsidRPr="00735183">
        <w:rPr>
          <w:rFonts w:eastAsia="MS Gothic"/>
          <w:b/>
          <w:sz w:val="22"/>
          <w:szCs w:val="22"/>
        </w:rPr>
        <w:t xml:space="preserve"> </w:t>
      </w:r>
      <w:bookmarkEnd w:id="11"/>
      <w:r w:rsidRPr="00735183">
        <w:rPr>
          <w:rFonts w:eastAsia="MS Gothic"/>
          <w:b/>
          <w:iCs/>
          <w:sz w:val="22"/>
          <w:szCs w:val="22"/>
        </w:rPr>
        <w:t xml:space="preserve"> </w:t>
      </w:r>
      <w:bookmarkStart w:id="12" w:name="_Hlk37929497"/>
    </w:p>
    <w:p w14:paraId="06A1D5CA" w14:textId="77777777" w:rsidR="00735183" w:rsidRPr="00735183" w:rsidRDefault="00735183" w:rsidP="00735183">
      <w:pPr>
        <w:numPr>
          <w:ilvl w:val="1"/>
          <w:numId w:val="0"/>
        </w:numPr>
        <w:ind w:right="1133"/>
        <w:rPr>
          <w:rFonts w:eastAsia="MS Gothic"/>
          <w:b/>
          <w:i/>
          <w:iCs/>
          <w:sz w:val="22"/>
          <w:szCs w:val="22"/>
        </w:rPr>
      </w:pPr>
      <w:r w:rsidRPr="00735183">
        <w:rPr>
          <w:rFonts w:eastAsia="MS Gothic"/>
          <w:b/>
          <w:i/>
          <w:iCs/>
          <w:sz w:val="22"/>
          <w:szCs w:val="22"/>
        </w:rPr>
        <w:t>Advies-, ontwerp- en begeleidingswerkzaamheden VO+ en Bouwteamfase</w:t>
      </w:r>
    </w:p>
    <w:p w14:paraId="09935524" w14:textId="77777777" w:rsidR="00735183" w:rsidRPr="00735183" w:rsidRDefault="00735183" w:rsidP="00735183">
      <w:pPr>
        <w:numPr>
          <w:ilvl w:val="1"/>
          <w:numId w:val="0"/>
        </w:numPr>
        <w:ind w:right="1416"/>
        <w:rPr>
          <w:rFonts w:eastAsia="MS Gothic"/>
          <w:b/>
          <w:iCs/>
          <w:sz w:val="22"/>
          <w:szCs w:val="22"/>
        </w:rPr>
      </w:pPr>
      <w:r w:rsidRPr="00735183">
        <w:rPr>
          <w:rFonts w:eastAsia="MS Gothic"/>
          <w:b/>
          <w:i/>
          <w:iCs/>
          <w:sz w:val="22"/>
          <w:szCs w:val="22"/>
        </w:rPr>
        <w:t>Project Internationale Touringcar Terminal Duivendrecht - Ingenieursdienst</w:t>
      </w:r>
      <w:r w:rsidRPr="00735183">
        <w:rPr>
          <w:rFonts w:eastAsia="MS Gothic"/>
          <w:b/>
          <w:i/>
          <w:sz w:val="22"/>
          <w:szCs w:val="22"/>
        </w:rPr>
        <w:t xml:space="preserve"> </w:t>
      </w:r>
      <w:bookmarkEnd w:id="12"/>
      <w:r w:rsidRPr="00735183">
        <w:rPr>
          <w:rFonts w:eastAsia="MS Gothic"/>
          <w:b/>
          <w:sz w:val="22"/>
          <w:szCs w:val="22"/>
        </w:rPr>
        <w:t xml:space="preserve"> </w:t>
      </w:r>
    </w:p>
    <w:p w14:paraId="212E0222" w14:textId="77777777" w:rsidR="00735183" w:rsidRDefault="00735183" w:rsidP="00583EA0"/>
    <w:p w14:paraId="4D387460" w14:textId="32EBF54B" w:rsidR="00583EA0" w:rsidRDefault="00583EA0" w:rsidP="00583EA0">
      <w:r>
        <w:t>De grijze teksten met toelichting in de gele velden dienen te worden vervangen door invullingen van de gegadigde.</w:t>
      </w:r>
    </w:p>
    <w:p w14:paraId="09D55B19" w14:textId="77777777" w:rsidR="00583EA0" w:rsidRDefault="00583EA0" w:rsidP="00583EA0"/>
    <w:tbl>
      <w:tblPr>
        <w:tblW w:w="949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5507"/>
      </w:tblGrid>
      <w:tr w:rsidR="00583EA0" w14:paraId="0E6097F8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87DA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91C3" w14:textId="77777777" w:rsidR="00583EA0" w:rsidRDefault="00583EA0">
            <w:r>
              <w:t>Inschrijver</w:t>
            </w:r>
          </w:p>
        </w:tc>
      </w:tr>
      <w:tr w:rsidR="00583EA0" w14:paraId="2E31EC30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C6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4871" w14:textId="77777777" w:rsidR="00583EA0" w:rsidRDefault="00583EA0">
            <w:r>
              <w:t>Naam: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3CDE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5FC86001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ACA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4E61" w14:textId="77777777" w:rsidR="00583EA0" w:rsidRDefault="00583EA0">
            <w:r>
              <w:t>Adres / Postcode vestigingsplaats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92977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0DFAB75A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8AC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CDF3" w14:textId="77777777" w:rsidR="00583EA0" w:rsidRDefault="00583EA0">
            <w:r>
              <w:t xml:space="preserve">Referentieproject </w:t>
            </w:r>
          </w:p>
        </w:tc>
      </w:tr>
      <w:tr w:rsidR="00583EA0" w14:paraId="707EFEDA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3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55D8" w14:textId="77777777" w:rsidR="00583EA0" w:rsidRDefault="00583EA0">
            <w:r>
              <w:t>Nummer referentieproject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9983D9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38F79102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1D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7E52" w14:textId="77777777" w:rsidR="00583EA0" w:rsidRDefault="00583EA0">
            <w:r>
              <w:t>Referentieproject (naam)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78FFB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2F5EF36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DF0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FF90" w14:textId="77777777" w:rsidR="00583EA0" w:rsidRDefault="00583EA0">
            <w:r>
              <w:t>Referentie heeft betrekking op:</w:t>
            </w:r>
          </w:p>
          <w:p w14:paraId="5502FFFE" w14:textId="77777777" w:rsidR="00583EA0" w:rsidRDefault="00583EA0">
            <w:r>
              <w:t xml:space="preserve"> </w:t>
            </w:r>
          </w:p>
          <w:p w14:paraId="1D26B699" w14:textId="77777777" w:rsidR="00583EA0" w:rsidRDefault="00583EA0"/>
          <w:p w14:paraId="072D0023" w14:textId="77777777" w:rsidR="00892034" w:rsidRDefault="00892034"/>
          <w:p w14:paraId="74BAA067" w14:textId="77777777" w:rsidR="00892034" w:rsidRDefault="00892034"/>
          <w:p w14:paraId="7A0DEA5A" w14:textId="77777777" w:rsidR="00892034" w:rsidRDefault="00892034"/>
          <w:p w14:paraId="12DC6F9E" w14:textId="77777777" w:rsidR="00892034" w:rsidRDefault="00892034"/>
          <w:p w14:paraId="3D748C7D" w14:textId="77777777" w:rsidR="00892034" w:rsidRDefault="00892034"/>
          <w:p w14:paraId="63A88BA6" w14:textId="77777777" w:rsidR="00892034" w:rsidRDefault="00892034"/>
          <w:p w14:paraId="748ACFC8" w14:textId="77777777" w:rsidR="00892034" w:rsidRDefault="00892034"/>
          <w:p w14:paraId="47B9E50C" w14:textId="77777777" w:rsidR="00892034" w:rsidRDefault="00892034"/>
          <w:p w14:paraId="06FF2678" w14:textId="77777777" w:rsidR="00892034" w:rsidRDefault="00892034"/>
          <w:p w14:paraId="3AFC486D" w14:textId="77777777" w:rsidR="00892034" w:rsidRDefault="00892034"/>
          <w:p w14:paraId="13025475" w14:textId="77777777" w:rsidR="00892034" w:rsidRDefault="00892034"/>
          <w:p w14:paraId="44268214" w14:textId="77777777" w:rsidR="00892034" w:rsidRDefault="00892034"/>
          <w:p w14:paraId="37924C3E" w14:textId="77777777" w:rsidR="00892034" w:rsidRDefault="00892034"/>
          <w:p w14:paraId="1035E6F7" w14:textId="77777777" w:rsidR="00892034" w:rsidRDefault="00892034"/>
          <w:p w14:paraId="7D3CE19D" w14:textId="77777777" w:rsidR="00892034" w:rsidRDefault="00892034"/>
          <w:p w14:paraId="096B689E" w14:textId="77777777" w:rsidR="00892034" w:rsidRDefault="00892034"/>
          <w:p w14:paraId="274EC4B6" w14:textId="77777777" w:rsidR="00892034" w:rsidRDefault="00892034"/>
          <w:p w14:paraId="2B5841C8" w14:textId="77777777" w:rsidR="00892034" w:rsidRDefault="00892034"/>
          <w:p w14:paraId="044A6B01" w14:textId="77777777" w:rsidR="00892034" w:rsidRDefault="00892034"/>
          <w:p w14:paraId="0263351E" w14:textId="12ABDCB1" w:rsidR="00892034" w:rsidRDefault="00892034">
            <w:r>
              <w:t>Referentie wordt gebruikt voor:</w:t>
            </w:r>
          </w:p>
          <w:p w14:paraId="663E3C67" w14:textId="19545A16" w:rsidR="00B07F00" w:rsidRDefault="00B07F00">
            <w:r>
              <w:t>(ter bevestiging</w:t>
            </w:r>
            <w:r w:rsidR="00B74C3C">
              <w:t xml:space="preserve"> conform par. 5.3 lid</w:t>
            </w:r>
            <w:r w:rsidR="00D14091">
              <w:t xml:space="preserve"> i</w:t>
            </w:r>
            <w:r>
              <w:t>)</w:t>
            </w:r>
          </w:p>
          <w:p w14:paraId="2716B830" w14:textId="77777777" w:rsidR="00B07F00" w:rsidRDefault="00B07F00"/>
          <w:p w14:paraId="28821A0C" w14:textId="77777777" w:rsidR="00B07F00" w:rsidRDefault="00B07F00"/>
          <w:p w14:paraId="1E531458" w14:textId="77777777" w:rsidR="00B74C3C" w:rsidRDefault="00B07F00" w:rsidP="00B74C3C">
            <w:r>
              <w:t>Referentie is een andere ervaringsproject:</w:t>
            </w:r>
            <w:r w:rsidR="00B74C3C">
              <w:t xml:space="preserve"> </w:t>
            </w:r>
          </w:p>
          <w:p w14:paraId="504E89FB" w14:textId="77777777" w:rsidR="00D14091" w:rsidRDefault="00D14091" w:rsidP="00D14091">
            <w:r>
              <w:t>(ter bevestiging conform par. 5.3 lid i)</w:t>
            </w:r>
          </w:p>
          <w:p w14:paraId="40B670AD" w14:textId="48B49970" w:rsidR="00B07F00" w:rsidRDefault="00B07F00"/>
          <w:p w14:paraId="6F239474" w14:textId="6F02279C" w:rsidR="00B74C3C" w:rsidRDefault="00B74C3C"/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6C02700" w14:textId="521AC56D" w:rsidR="00E90079" w:rsidRPr="00E90079" w:rsidRDefault="00820E56">
            <w:pPr>
              <w:rPr>
                <w:b/>
                <w:bCs/>
              </w:rPr>
            </w:pPr>
            <w:r w:rsidRPr="00E90079">
              <w:rPr>
                <w:b/>
                <w:bCs/>
              </w:rPr>
              <w:t>Minimum geschiktheidseisen</w:t>
            </w:r>
            <w:r w:rsidR="00E90079" w:rsidRPr="00E90079">
              <w:rPr>
                <w:b/>
                <w:bCs/>
              </w:rPr>
              <w:t xml:space="preserve"> </w:t>
            </w:r>
            <w:r w:rsidR="00B07F00">
              <w:rPr>
                <w:b/>
                <w:bCs/>
              </w:rPr>
              <w:t>(technisch bekwaamheid)</w:t>
            </w:r>
          </w:p>
          <w:p w14:paraId="51664135" w14:textId="0EEE2D89" w:rsidR="00820E56" w:rsidRDefault="00E90079">
            <w:r>
              <w:t>(paragraaf 4.2.3 t/m 4.2.10 Selectieleidraad)</w:t>
            </w:r>
          </w:p>
          <w:p w14:paraId="43031688" w14:textId="15F41F6C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68844AED" w14:textId="0C928345" w:rsidR="00583EA0" w:rsidRDefault="00583EA0">
            <w:r>
              <w:sym w:font="Wingdings" w:char="F06F"/>
            </w:r>
            <w:r>
              <w:t xml:space="preserve">  Kerncompetentie </w:t>
            </w:r>
            <w:r w:rsidR="00820E56">
              <w:t>B</w:t>
            </w:r>
          </w:p>
          <w:p w14:paraId="363B590A" w14:textId="4995A46C" w:rsidR="00583EA0" w:rsidRDefault="00583EA0">
            <w:r>
              <w:sym w:font="Wingdings" w:char="F06F"/>
            </w:r>
            <w:r>
              <w:t xml:space="preserve">  Kerncompetentie </w:t>
            </w:r>
            <w:r w:rsidR="00820E56">
              <w:t>C</w:t>
            </w:r>
          </w:p>
          <w:p w14:paraId="4A4343E8" w14:textId="3D4CD1A9" w:rsidR="00820E56" w:rsidRDefault="00820E56" w:rsidP="00820E56">
            <w:r>
              <w:sym w:font="Wingdings" w:char="F06F"/>
            </w:r>
            <w:r>
              <w:t xml:space="preserve">  Kerncompetentie D</w:t>
            </w:r>
          </w:p>
          <w:p w14:paraId="576E331D" w14:textId="67B5732F" w:rsidR="00820E56" w:rsidRDefault="00820E56" w:rsidP="00820E56">
            <w:r>
              <w:sym w:font="Wingdings" w:char="F06F"/>
            </w:r>
            <w:r>
              <w:t xml:space="preserve">  Kerncompetentie E</w:t>
            </w:r>
          </w:p>
          <w:p w14:paraId="39ABC151" w14:textId="19ADB2FF" w:rsidR="00820E56" w:rsidRDefault="00820E56" w:rsidP="00820E56">
            <w:r>
              <w:sym w:font="Wingdings" w:char="F06F"/>
            </w:r>
            <w:r>
              <w:t xml:space="preserve">  Kerncompetentie F</w:t>
            </w:r>
          </w:p>
          <w:p w14:paraId="37B89C21" w14:textId="052B82F3" w:rsidR="00820E56" w:rsidRDefault="00820E56" w:rsidP="00820E56">
            <w:r>
              <w:sym w:font="Wingdings" w:char="F06F"/>
            </w:r>
            <w:r>
              <w:t xml:space="preserve">  Kerncompetentie G</w:t>
            </w:r>
          </w:p>
          <w:p w14:paraId="714B4DDC" w14:textId="4B7656FE" w:rsidR="00820E56" w:rsidRDefault="00820E56" w:rsidP="00820E56">
            <w:r>
              <w:sym w:font="Wingdings" w:char="F06F"/>
            </w:r>
            <w:r>
              <w:t xml:space="preserve">  Kerncompetentie H</w:t>
            </w:r>
          </w:p>
          <w:p w14:paraId="0CD1913D" w14:textId="58BE4668" w:rsidR="00820E56" w:rsidRDefault="00820E56"/>
          <w:p w14:paraId="169FF9CC" w14:textId="6255A301" w:rsidR="00820E56" w:rsidRPr="00E90079" w:rsidRDefault="00820E56">
            <w:pPr>
              <w:rPr>
                <w:b/>
                <w:bCs/>
              </w:rPr>
            </w:pPr>
            <w:r w:rsidRPr="00E90079">
              <w:rPr>
                <w:b/>
                <w:bCs/>
              </w:rPr>
              <w:t>Selectiecriteria</w:t>
            </w:r>
          </w:p>
          <w:p w14:paraId="0A5B4D16" w14:textId="3DDE8A83" w:rsidR="00E90079" w:rsidRDefault="00E90079">
            <w:r>
              <w:t>(paragraaf 5.1 Selectieleidraad)</w:t>
            </w:r>
          </w:p>
          <w:p w14:paraId="1DD3A08A" w14:textId="17190F82" w:rsidR="00583EA0" w:rsidRDefault="00583EA0">
            <w:r>
              <w:sym w:font="Wingdings" w:char="F06F"/>
            </w:r>
            <w:r>
              <w:t xml:space="preserve">  Selectiecriterium </w:t>
            </w:r>
            <w:r w:rsidR="00820E56">
              <w:t>1</w:t>
            </w:r>
            <w:r>
              <w:t xml:space="preserve"> </w:t>
            </w:r>
          </w:p>
          <w:p w14:paraId="4139DE60" w14:textId="77777777" w:rsidR="00583EA0" w:rsidRDefault="00583EA0">
            <w:r>
              <w:sym w:font="Wingdings" w:char="F06F"/>
            </w:r>
            <w:r>
              <w:t xml:space="preserve">  Selectiecriterium </w:t>
            </w:r>
            <w:r w:rsidR="00820E56">
              <w:t>2</w:t>
            </w:r>
          </w:p>
          <w:p w14:paraId="71C380D9" w14:textId="4A6F5B78" w:rsidR="00E90079" w:rsidRDefault="00E90079">
            <w:r>
              <w:sym w:font="Wingdings" w:char="F06F"/>
            </w:r>
            <w:r>
              <w:t xml:space="preserve">  Selectiecriterium 3</w:t>
            </w:r>
          </w:p>
          <w:p w14:paraId="60A0E552" w14:textId="16415FDA" w:rsidR="00E90079" w:rsidRDefault="00E90079">
            <w:r>
              <w:sym w:font="Wingdings" w:char="F06F"/>
            </w:r>
            <w:r>
              <w:t xml:space="preserve">  Selectiecriterium 4</w:t>
            </w:r>
          </w:p>
          <w:p w14:paraId="697E7282" w14:textId="5551268B" w:rsidR="00E90079" w:rsidRDefault="00E90079">
            <w:r>
              <w:sym w:font="Wingdings" w:char="F06F"/>
            </w:r>
            <w:r>
              <w:t xml:space="preserve">  Selectiecriterium 5</w:t>
            </w:r>
          </w:p>
          <w:p w14:paraId="35914496" w14:textId="35116AE0" w:rsidR="00E90079" w:rsidRDefault="00E90079">
            <w:r>
              <w:sym w:font="Wingdings" w:char="F06F"/>
            </w:r>
            <w:r>
              <w:t xml:space="preserve">  Selectiecriterium 6</w:t>
            </w:r>
          </w:p>
          <w:p w14:paraId="12217F95" w14:textId="7680B9AA" w:rsidR="00E90079" w:rsidRDefault="00E90079">
            <w:r>
              <w:sym w:font="Wingdings" w:char="F06F"/>
            </w:r>
            <w:r>
              <w:t xml:space="preserve">  Selectiecriterium 7</w:t>
            </w:r>
          </w:p>
          <w:p w14:paraId="7A4A5887" w14:textId="77777777" w:rsidR="00E90079" w:rsidRDefault="00E90079">
            <w:r>
              <w:sym w:font="Wingdings" w:char="F06F"/>
            </w:r>
            <w:r>
              <w:t xml:space="preserve">  Selectiecriterium 8</w:t>
            </w:r>
          </w:p>
          <w:p w14:paraId="71FD23C1" w14:textId="77777777" w:rsidR="00892034" w:rsidRDefault="00892034"/>
          <w:p w14:paraId="2CA1C98B" w14:textId="241152FC" w:rsidR="00892034" w:rsidRDefault="00892034">
            <w:r>
              <w:t>Zowel minimum geschiktheidseis</w:t>
            </w:r>
            <w:r w:rsidR="00B07F00">
              <w:t xml:space="preserve"> </w:t>
            </w:r>
            <w:r>
              <w:t xml:space="preserve">als selectiecriterium: </w:t>
            </w:r>
          </w:p>
          <w:p w14:paraId="0C02050D" w14:textId="77777777" w:rsidR="00892034" w:rsidRDefault="00892034">
            <w:r>
              <w:sym w:font="Wingdings" w:char="F06F"/>
            </w:r>
            <w:r>
              <w:t xml:space="preserve"> ja    </w:t>
            </w:r>
            <w:r>
              <w:sym w:font="Wingdings" w:char="F06F"/>
            </w:r>
            <w:r>
              <w:t xml:space="preserve"> nee</w:t>
            </w:r>
          </w:p>
          <w:p w14:paraId="4388233B" w14:textId="77777777" w:rsidR="00B74C3C" w:rsidRDefault="00B74C3C"/>
          <w:p w14:paraId="51323D7F" w14:textId="77777777" w:rsidR="00B74C3C" w:rsidRDefault="00B74C3C"/>
          <w:p w14:paraId="4E1CD0CF" w14:textId="77777777" w:rsidR="00B74C3C" w:rsidRDefault="00B74C3C">
            <w:r>
              <w:t>Andere ervaringsproject (dan referentieproject t.b.v. minimum geschiktheidseisen):</w:t>
            </w:r>
          </w:p>
          <w:p w14:paraId="5AC281AF" w14:textId="1C1B1BB8" w:rsidR="00B74C3C" w:rsidRDefault="00B74C3C">
            <w:r>
              <w:sym w:font="Wingdings" w:char="F06F"/>
            </w:r>
            <w:r>
              <w:t xml:space="preserve"> ja    </w:t>
            </w:r>
            <w:r>
              <w:sym w:font="Wingdings" w:char="F06F"/>
            </w:r>
            <w:r>
              <w:t xml:space="preserve"> nee</w:t>
            </w:r>
          </w:p>
        </w:tc>
      </w:tr>
      <w:tr w:rsidR="00583EA0" w14:paraId="236C7A2B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E63F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F400" w14:textId="77777777" w:rsidR="00583EA0" w:rsidRDefault="00583EA0">
            <w:r>
              <w:t>Naam en adres opdrachtgever:</w:t>
            </w:r>
          </w:p>
        </w:tc>
      </w:tr>
      <w:tr w:rsidR="00583EA0" w14:paraId="3C1F5325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991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D10A" w14:textId="77777777" w:rsidR="00583EA0" w:rsidRDefault="00583EA0">
            <w:r>
              <w:t>Aanbesteder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354ED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6502F506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8AC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FA6A" w14:textId="77777777" w:rsidR="00583EA0" w:rsidRDefault="00583EA0">
            <w:r>
              <w:t>Contactpersoon bij de opdrachtgever: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5B8939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4DF5A7B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D9F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E36C" w14:textId="77777777" w:rsidR="00583EA0" w:rsidRDefault="00583EA0">
            <w:r>
              <w:t>Contactgegevens contactpersoon bij de opdrachtgever: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02D886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DD63C38" w14:textId="77777777" w:rsidR="00583EA0" w:rsidRDefault="00583EA0">
            <w:pPr>
              <w:rPr>
                <w:highlight w:val="lightGray"/>
              </w:rPr>
            </w:pPr>
          </w:p>
          <w:p w14:paraId="0ED10C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4324B3E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52C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7D35" w14:textId="77777777" w:rsidR="00583EA0" w:rsidRDefault="00583EA0">
            <w:r>
              <w:t>Nadere informatie referentieproject</w:t>
            </w:r>
          </w:p>
        </w:tc>
      </w:tr>
      <w:tr w:rsidR="00583EA0" w14:paraId="163265B0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866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FC03" w14:textId="0B68D277" w:rsidR="00583EA0" w:rsidRDefault="00583EA0">
            <w:r>
              <w:t>Locatie van het referentie</w:t>
            </w:r>
            <w:r w:rsidR="00D629BE">
              <w:t>project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EC2AE9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6DB0DD33" w14:textId="77777777" w:rsidR="00583EA0" w:rsidRDefault="00583EA0">
            <w:pPr>
              <w:rPr>
                <w:highlight w:val="lightGray"/>
              </w:rPr>
            </w:pPr>
          </w:p>
          <w:p w14:paraId="3522E18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C44C561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D78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E734" w14:textId="77777777" w:rsidR="00583EA0" w:rsidRDefault="00583EA0">
            <w:r>
              <w:t>Datum van de opdrachtverlening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F580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1F58FB3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D66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2828" w14:textId="77777777" w:rsidR="00583EA0" w:rsidRDefault="00583EA0">
            <w:r>
              <w:t>Aannemingssom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BB27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34DE52F5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FE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38E5" w14:textId="77777777" w:rsidR="00583EA0" w:rsidRDefault="00583EA0">
            <w:r>
              <w:t>Gefactureerd bedrag (excl. BTW)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626C3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04951E78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627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A504" w14:textId="77777777" w:rsidR="00583EA0" w:rsidRDefault="00583EA0">
            <w:r>
              <w:t>Oorspronkelijke opleverdatum bij opdrachtverstrekking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29545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00DE2AC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900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0DE1" w14:textId="77777777" w:rsidR="00583EA0" w:rsidRDefault="00583EA0">
            <w:r>
              <w:t>Datum van oplevering</w:t>
            </w:r>
          </w:p>
          <w:p w14:paraId="34862B55" w14:textId="77777777" w:rsidR="00583EA0" w:rsidRDefault="00583EA0"/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A39375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536F4A9D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BDABF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79ECA8" w14:textId="77777777" w:rsidR="00583EA0" w:rsidRDefault="00583EA0">
            <w:r>
              <w:t>Contractvorm:</w:t>
            </w:r>
          </w:p>
          <w:p w14:paraId="7278B408" w14:textId="77777777" w:rsidR="00583EA0" w:rsidRDefault="00583EA0"/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9F904B" w14:textId="392AAA85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</w:t>
            </w:r>
            <w:r w:rsidR="00D629BE">
              <w:rPr>
                <w:highlight w:val="lightGray"/>
              </w:rPr>
              <w:t xml:space="preserve"> (RAW/STABU)</w:t>
            </w:r>
            <w:r>
              <w:rPr>
                <w:highlight w:val="lightGray"/>
              </w:rPr>
              <w:t xml:space="preserve"> / UAV-GC</w:t>
            </w:r>
            <w:r w:rsidR="00D629BE">
              <w:rPr>
                <w:highlight w:val="lightGray"/>
              </w:rPr>
              <w:t xml:space="preserve"> (D&amp;C, DBM etc.</w:t>
            </w:r>
            <w:r>
              <w:rPr>
                <w:highlight w:val="lightGray"/>
              </w:rPr>
              <w:t>)</w:t>
            </w:r>
          </w:p>
        </w:tc>
      </w:tr>
      <w:tr w:rsidR="00583EA0" w14:paraId="37C48150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8E39C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4C8CB2" w14:textId="77777777" w:rsidR="00583EA0" w:rsidRDefault="00583EA0">
            <w:r>
              <w:t>Uitgevoerd in samenwerkingsverband: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BE620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053C50FF" w14:textId="77777777" w:rsidTr="003574A2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A1A5D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C630EE7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3F94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48BAFA8E" w14:textId="77777777" w:rsidTr="003574A2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FBF5EA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E160373" w14:textId="2B8FEC2B" w:rsidR="00583EA0" w:rsidRDefault="00583EA0">
            <w:r>
              <w:t>Omschrijving van de werkzaamheden dat binnen het referentie</w:t>
            </w:r>
            <w:r w:rsidR="00D629BE">
              <w:t>project</w:t>
            </w:r>
            <w:r>
              <w:t xml:space="preserve"> is verricht door de gegadigde.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F2CE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6E3E1FCC" w14:textId="77777777" w:rsidTr="003574A2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2AE27E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03FCB80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1A6EAB2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2A956E8" w14:textId="77777777" w:rsidR="00583EA0" w:rsidRDefault="00583EA0">
            <w:pPr>
              <w:rPr>
                <w:highlight w:val="lightGray"/>
              </w:rPr>
            </w:pPr>
          </w:p>
          <w:p w14:paraId="5577C44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6EB24C0F" w14:textId="77777777" w:rsidR="00583EA0" w:rsidRDefault="00583EA0">
            <w:pPr>
              <w:rPr>
                <w:highlight w:val="lightGray"/>
              </w:rPr>
            </w:pPr>
          </w:p>
          <w:p w14:paraId="491CBAF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  <w:tr w:rsidR="009D177F" w14:paraId="24A7FE96" w14:textId="77777777" w:rsidTr="003574A2">
        <w:trPr>
          <w:cantSplit/>
          <w:trHeight w:val="1522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5E56" w14:textId="77777777" w:rsidR="009D177F" w:rsidRDefault="009D177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E7B9" w14:textId="7F0D7B7C" w:rsidR="009D177F" w:rsidRDefault="009D177F">
            <w:r>
              <w:t>Referentieproject is voorzien van een ondertekende tevredenheidsverklaring van de (desbetreffende) opdrachtgever (Referentie-opdrachtgever ROG)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8F3E348" w14:textId="7BC6BAEA" w:rsidR="009D177F" w:rsidRDefault="00710B9B" w:rsidP="009D177F">
            <w:r>
              <w:t>Ondertekende t</w:t>
            </w:r>
            <w:r w:rsidR="009D177F">
              <w:t>evredenheidsverklaring ROG :</w:t>
            </w:r>
          </w:p>
          <w:p w14:paraId="4870A648" w14:textId="3F632C61" w:rsidR="009D177F" w:rsidRDefault="009D177F" w:rsidP="009D177F">
            <w:pPr>
              <w:rPr>
                <w:highlight w:val="lightGray"/>
              </w:rPr>
            </w:pPr>
            <w:r>
              <w:sym w:font="Wingdings" w:char="F06F"/>
            </w:r>
            <w:r>
              <w:t xml:space="preserve"> ja    </w:t>
            </w:r>
            <w:r>
              <w:sym w:font="Wingdings" w:char="F06F"/>
            </w:r>
            <w:r>
              <w:t xml:space="preserve"> nee</w:t>
            </w:r>
          </w:p>
        </w:tc>
      </w:tr>
    </w:tbl>
    <w:p w14:paraId="6056D589" w14:textId="77777777" w:rsidR="00583EA0" w:rsidRDefault="00583EA0" w:rsidP="003574A2">
      <w:pPr>
        <w:pStyle w:val="colofontitel"/>
      </w:pPr>
    </w:p>
    <w:sectPr w:rsidR="00583EA0" w:rsidSect="00735183">
      <w:pgSz w:w="11906" w:h="16838"/>
      <w:pgMar w:top="993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574A2"/>
    <w:rsid w:val="003B3222"/>
    <w:rsid w:val="00424DED"/>
    <w:rsid w:val="00482A4F"/>
    <w:rsid w:val="00527398"/>
    <w:rsid w:val="0055464A"/>
    <w:rsid w:val="00583EA0"/>
    <w:rsid w:val="00632123"/>
    <w:rsid w:val="00710B9B"/>
    <w:rsid w:val="00735183"/>
    <w:rsid w:val="008104C5"/>
    <w:rsid w:val="00820E56"/>
    <w:rsid w:val="008402D9"/>
    <w:rsid w:val="00892034"/>
    <w:rsid w:val="008C4597"/>
    <w:rsid w:val="009175F9"/>
    <w:rsid w:val="009761CF"/>
    <w:rsid w:val="009B0D92"/>
    <w:rsid w:val="009D177F"/>
    <w:rsid w:val="00A03098"/>
    <w:rsid w:val="00A3732E"/>
    <w:rsid w:val="00A53085"/>
    <w:rsid w:val="00B07F00"/>
    <w:rsid w:val="00B74C3C"/>
    <w:rsid w:val="00B82CCD"/>
    <w:rsid w:val="00BD0C39"/>
    <w:rsid w:val="00D14091"/>
    <w:rsid w:val="00D629BE"/>
    <w:rsid w:val="00E9007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E7AAB5"/>
  <w15:docId w15:val="{575D56CD-BC48-4A39-83B2-DCF05E25B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rsid w:val="00D629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D629BE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482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Binh Tran</cp:lastModifiedBy>
  <cp:revision>14</cp:revision>
  <dcterms:created xsi:type="dcterms:W3CDTF">2020-04-22T20:15:00Z</dcterms:created>
  <dcterms:modified xsi:type="dcterms:W3CDTF">2020-04-30T19:15:00Z</dcterms:modified>
</cp:coreProperties>
</file>